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03-1 좋은 프롬프트의 기본 구조 만들기 | 03-1_나쁜_프롬프트_예시.docx</w:t>
      </w:r>
    </w:p>
    <w:p>
      <w:r>
        <w:rPr>
          <w:i/>
          <w:sz w:val="18"/>
        </w:rPr>
        <w:t>교육용 가상 더미자료 — 100% 가상 데이터, 실제 기관자료 아님 (가상 기관: 누리공단, 가상 부서: 정책기획팀)</w:t>
      </w:r>
    </w:p>
    <w:p>
      <w:pPr>
        <w:jc w:val="center"/>
      </w:pPr>
      <w:r>
        <w:rPr>
          <w:b/>
          <w:sz w:val="32"/>
        </w:rPr>
        <w:t>나쁜 프롬프트 예시 모음</w:t>
      </w:r>
    </w:p>
    <w:p>
      <w:pPr>
        <w:jc w:val="center"/>
      </w:pPr>
      <w:r>
        <w:rPr>
          <w:sz w:val="20"/>
        </w:rPr>
        <w:t>각 예시는 6칸(역할·목적·자료·조건·출력 형식·검토 기준) 중 무엇이 빠졌는지 분석합니다.</w:t>
      </w:r>
    </w:p>
    <w:p/>
    <w:p>
      <w:r>
        <w:rPr>
          <w:b/>
          <w:sz w:val="24"/>
        </w:rPr>
        <w:t>예시 1. 모호한 단발 요청</w:t>
      </w:r>
    </w:p>
    <w:p>
      <w:r>
        <w:rPr>
          <w:b/>
        </w:rPr>
        <w:t xml:space="preserve">나쁜 프롬프트: </w:t>
      </w:r>
      <w:r>
        <w:rPr>
          <w:i/>
        </w:rPr>
        <w:t>보고서 좀 잘 써줘.</w:t>
      </w:r>
    </w:p>
    <w:p>
      <w:r>
        <w:rPr>
          <w:b/>
        </w:rPr>
        <w:t xml:space="preserve">문제 진단: </w:t>
      </w:r>
      <w:r>
        <w:t>역할·목적·자료·조건·출력 형식·검토 기준 6칸이 모두 빠져 있음. AI가 어떤 입장에서, 무엇을, 어떤 자료를 보고, 어떻게 답해야 할지 알 수 없음. 결과는 그럴듯하지만 부서 양식에 맞지 않을 가능성이 높음.</w:t>
      </w:r>
    </w:p>
    <w:p>
      <w:r>
        <w:rPr>
          <w:b/>
        </w:rPr>
        <w:t xml:space="preserve">빠진 칸: </w:t>
      </w:r>
      <w:r>
        <w:t>6칸 모두</w:t>
      </w:r>
    </w:p>
    <w:p/>
    <w:p>
      <w:r>
        <w:rPr>
          <w:b/>
          <w:sz w:val="24"/>
        </w:rPr>
        <w:t>예시 2. 역할은 있으나 자료 없음</w:t>
      </w:r>
    </w:p>
    <w:p>
      <w:r>
        <w:rPr>
          <w:b/>
        </w:rPr>
        <w:t xml:space="preserve">나쁜 프롬프트: </w:t>
      </w:r>
      <w:r>
        <w:rPr>
          <w:i/>
        </w:rPr>
        <w:t>당신은 공공기관 보고서 전문가입니다. 분기 보고서를 작성해 주세요.</w:t>
      </w:r>
    </w:p>
    <w:p>
      <w:r>
        <w:rPr>
          <w:b/>
        </w:rPr>
        <w:t xml:space="preserve">문제 진단: </w:t>
      </w:r>
      <w:r>
        <w:t>역할만 있고 입력 자료(어느 분기, 어떤 부서, 어떤 사업)와 출력 형식(분량, 양식)이 빠져 있음. 결과는 일반적인 분기 보고서 템플릿에 그칠 가능성이 큼.</w:t>
      </w:r>
    </w:p>
    <w:p>
      <w:r>
        <w:rPr>
          <w:b/>
        </w:rPr>
        <w:t xml:space="preserve">빠진 칸: </w:t>
      </w:r>
      <w:r>
        <w:t>자료, 조건, 출력 형식, 검토 기준</w:t>
      </w:r>
    </w:p>
    <w:p/>
    <w:p>
      <w:r>
        <w:rPr>
          <w:b/>
          <w:sz w:val="24"/>
        </w:rPr>
        <w:t>예시 3. 자료는 있으나 목적 모호</w:t>
      </w:r>
    </w:p>
    <w:p>
      <w:r>
        <w:rPr>
          <w:b/>
        </w:rPr>
        <w:t xml:space="preserve">나쁜 프롬프트: </w:t>
      </w:r>
      <w:r>
        <w:rPr>
          <w:i/>
        </w:rPr>
        <w:t>첨부한 회의록을 보고 정리해 주세요.</w:t>
      </w:r>
    </w:p>
    <w:p>
      <w:r>
        <w:rPr>
          <w:b/>
        </w:rPr>
        <w:t xml:space="preserve">문제 진단: </w:t>
      </w:r>
      <w:r>
        <w:t>자료(회의록)는 있으나 무엇을 정리할지(요약? 액션아이템 추출? 결정사항만?), 누구에게 줄 것인지, 분량은 어떻게 할지 명시 없음. 결과는 회의록 전체를 한 번 요약하는 수준에 그치기 쉬움.</w:t>
      </w:r>
    </w:p>
    <w:p>
      <w:r>
        <w:rPr>
          <w:b/>
        </w:rPr>
        <w:t xml:space="preserve">빠진 칸: </w:t>
      </w:r>
      <w:r>
        <w:t>목적, 조건, 출력 형식</w:t>
      </w:r>
    </w:p>
    <w:p/>
    <w:p>
      <w:r>
        <w:rPr>
          <w:b/>
          <w:sz w:val="24"/>
        </w:rPr>
        <w:t>예시 4. 조건 없이 추정 허용</w:t>
      </w:r>
    </w:p>
    <w:p>
      <w:r>
        <w:rPr>
          <w:b/>
        </w:rPr>
        <w:t xml:space="preserve">나쁜 프롬프트: </w:t>
      </w:r>
      <w:r>
        <w:rPr>
          <w:i/>
        </w:rPr>
        <w:t>우리 부서 사업 효과를 분석해 주세요.</w:t>
      </w:r>
    </w:p>
    <w:p>
      <w:r>
        <w:rPr>
          <w:b/>
        </w:rPr>
        <w:t xml:space="preserve">문제 진단: </w:t>
      </w:r>
      <w:r>
        <w:t>입력 자료를 지정하지 않아 AI가 일반 지식으로 추정 답변을 만들 가능성이 큼. 사실 확인이 어렵고 공식 문서에 사용하면 위험.</w:t>
      </w:r>
    </w:p>
    <w:p>
      <w:r>
        <w:rPr>
          <w:b/>
        </w:rPr>
        <w:t xml:space="preserve">빠진 칸: </w:t>
      </w:r>
      <w:r>
        <w:t>역할, 자료, 조건(추정 금지)</w:t>
      </w:r>
    </w:p>
    <w:p/>
    <w:p>
      <w:r>
        <w:rPr>
          <w:b/>
          <w:sz w:val="24"/>
        </w:rPr>
        <w:t>예시 5. 출력 형식 미지정</w:t>
      </w:r>
    </w:p>
    <w:p>
      <w:r>
        <w:rPr>
          <w:b/>
        </w:rPr>
        <w:t xml:space="preserve">나쁜 프롬프트: </w:t>
      </w:r>
      <w:r>
        <w:rPr>
          <w:i/>
        </w:rPr>
        <w:t>당신은 행정 작성 보조자입니다. 첨부한 민원 본문(마스킹 완료)을 분석해 답변 방향을 알려 주세요.</w:t>
      </w:r>
    </w:p>
    <w:p>
      <w:r>
        <w:rPr>
          <w:b/>
        </w:rPr>
        <w:t xml:space="preserve">문제 진단: </w:t>
      </w:r>
      <w:r>
        <w:t>역할·자료·목적은 있으나 출력 형식이 없어 결과가 글머리표, 단락, 표 가운데 어느 것으로 나올지 예측이 어려움. 후속 작업 시 양식에 다시 옮겨야 하는 부담 발생.</w:t>
      </w:r>
    </w:p>
    <w:p>
      <w:r>
        <w:rPr>
          <w:b/>
        </w:rPr>
        <w:t xml:space="preserve">빠진 칸: </w:t>
      </w:r>
      <w:r>
        <w:t>출력 형식, 검토 기준</w:t>
      </w:r>
    </w:p>
    <w:p/>
    <w:p>
      <w:r>
        <w:rPr>
          <w:b/>
          <w:sz w:val="24"/>
        </w:rPr>
        <w:t>예시 6. 검토 기준 누락</w:t>
      </w:r>
    </w:p>
    <w:p>
      <w:r>
        <w:rPr>
          <w:b/>
        </w:rPr>
        <w:t xml:space="preserve">나쁜 프롬프트: </w:t>
      </w:r>
      <w:r>
        <w:rPr>
          <w:i/>
        </w:rPr>
        <w:t>당신은 보도자료 작성 보조자입니다. 첨부한 행사 메모를 바탕으로 500자 보도자료 초안을 작성해 주세요.</w:t>
      </w:r>
    </w:p>
    <w:p>
      <w:r>
        <w:rPr>
          <w:b/>
        </w:rPr>
        <w:t xml:space="preserve">문제 진단: </w:t>
      </w:r>
      <w:r>
        <w:t>역할·자료·목적·조건·출력 형식은 있으나 검토 기준이 빠져 있음. 결과를 받은 후 무엇을 어떤 항목으로 점검해야 할지 안내가 없어 사후 검토 시간이 길어짐. 6칸 중 가장 자주 빠지는 칸.</w:t>
      </w:r>
    </w:p>
    <w:p>
      <w:r>
        <w:rPr>
          <w:b/>
        </w:rPr>
        <w:t xml:space="preserve">빠진 칸: </w:t>
      </w:r>
      <w:r>
        <w:t>검토 기준</w:t>
      </w:r>
    </w:p>
    <w:p/>
    <w:p>
      <w:r>
        <w:rPr>
          <w:b/>
          <w:sz w:val="24"/>
        </w:rPr>
        <w:t>예시 7. 한 번에 너무 많은 요청</w:t>
      </w:r>
    </w:p>
    <w:p>
      <w:r>
        <w:rPr>
          <w:b/>
        </w:rPr>
        <w:t xml:space="preserve">나쁜 프롬프트: </w:t>
      </w:r>
      <w:r>
        <w:rPr>
          <w:i/>
        </w:rPr>
        <w:t>첨부한 자료로 보고서, 보도자료, 시민 안내문, 회의록 요약을 한 번에 만들어 주세요.</w:t>
      </w:r>
    </w:p>
    <w:p>
      <w:r>
        <w:rPr>
          <w:b/>
        </w:rPr>
        <w:t xml:space="preserve">문제 진단: </w:t>
      </w:r>
      <w:r>
        <w:t>여러 결과물을 한 번에 요청해 각 결과물의 품질이 떨어짐. 한 결과물에 6칸을 채워 한 번에 하나씩 요청하는 방식이 효과적.</w:t>
      </w:r>
    </w:p>
    <w:p>
      <w:r>
        <w:rPr>
          <w:b/>
        </w:rPr>
        <w:t xml:space="preserve">빠진 칸: </w:t>
      </w:r>
      <w:r>
        <w:t>목적 단순화 필요 (한 요청 = 한 결과물)</w:t>
      </w:r>
    </w:p>
    <w:p/>
    <w:p>
      <w:r>
        <w:rPr>
          <w:b/>
          <w:sz w:val="24"/>
        </w:rPr>
        <w:t>예시 8. 추정 표현 허용</w:t>
      </w:r>
    </w:p>
    <w:p>
      <w:r>
        <w:rPr>
          <w:b/>
        </w:rPr>
        <w:t xml:space="preserve">나쁜 프롬프트: </w:t>
      </w:r>
      <w:r>
        <w:rPr>
          <w:i/>
        </w:rPr>
        <w:t>대략적으로 알아서 적당히 정리해 주세요.</w:t>
      </w:r>
    </w:p>
    <w:p>
      <w:r>
        <w:rPr>
          <w:b/>
        </w:rPr>
        <w:t xml:space="preserve">문제 진단: </w:t>
      </w:r>
      <w:r>
        <w:t>대략적으로, 알아서, 적당히 같은 모호 표현이 모두 들어 있음. 결과가 추정·의견·환각으로 채워질 가능성이 큼. 공공업무 자료에는 절대 사용하지 말아야 하는 표현.</w:t>
      </w:r>
    </w:p>
    <w:p>
      <w:r>
        <w:rPr>
          <w:b/>
        </w:rPr>
        <w:t xml:space="preserve">빠진 칸: </w:t>
      </w:r>
      <w:r>
        <w:t>조건(추정 금지), 출력 형식, 검토 기준</w:t>
      </w:r>
    </w:p>
    <w:p/>
    <w:p>
      <w:pPr>
        <w:pStyle w:val="Heading2"/>
      </w:pPr>
      <w:r>
        <w:t>진단 요약</w:t>
      </w:r>
    </w:p>
    <w:p>
      <w:r>
        <w:t>위 8개 예시에서 가장 자주 빠지는 칸 (빈도 순):</w:t>
      </w:r>
    </w:p>
    <w:p>
      <w:pPr>
        <w:pStyle w:val="ListBullet"/>
      </w:pPr>
      <w:r>
        <w:t>검토 기준 (8건 중 8건 누락 또는 부분 누락)</w:t>
      </w:r>
    </w:p>
    <w:p>
      <w:pPr>
        <w:pStyle w:val="ListBullet"/>
      </w:pPr>
      <w:r>
        <w:t>출력 형식 (8건 중 7건 누락 또는 부분 누락)</w:t>
      </w:r>
    </w:p>
    <w:p>
      <w:pPr>
        <w:pStyle w:val="ListBullet"/>
      </w:pPr>
      <w:r>
        <w:t>자료 (8건 중 6건 누락)</w:t>
      </w:r>
    </w:p>
    <w:p>
      <w:pPr>
        <w:pStyle w:val="ListBullet"/>
      </w:pPr>
      <w:r>
        <w:t>조건(추정 금지 등) (8건 중 5건 누락)</w:t>
      </w:r>
    </w:p>
    <w:p>
      <w:pPr>
        <w:pStyle w:val="ListBullet"/>
      </w:pPr>
      <w:r>
        <w:t>목적 (8건 중 4건 누락 또는 모호)</w:t>
      </w:r>
    </w:p>
    <w:p>
      <w:pPr>
        <w:pStyle w:val="ListBullet"/>
      </w:pPr>
      <w:r>
        <w:t>역할 (8건 중 3건 누락)</w:t>
      </w:r>
    </w:p>
    <w:p/>
    <w:p>
      <w:r>
        <w:t>교훈: 검토 기준과 출력 형식이 가장 자주 빠진다. 두 칸을 의식적으로 채우면 결과 품질이 가장 크게 향상된다.</w:t>
      </w:r>
    </w:p>
    <w:sectPr w:rsidR="00FC693F" w:rsidRPr="0006063C" w:rsidSect="0003461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