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07-2 공문 초안 작성하기 | 07-2_공문_양식.docx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공문 표준 양식</w:t>
      </w:r>
    </w:p>
    <w:p>
      <w:r>
        <w:t>부서 간 또는 기관 간 협조·통보용 공문 표준 양식. 빈 칸을 채워 사용합니다.</w:t>
      </w:r>
    </w:p>
    <w:p>
      <w:pPr>
        <w:pStyle w:val="Heading2"/>
      </w:pPr>
      <w:r>
        <w:t>■ 제목</w:t>
      </w:r>
    </w:p>
    <w:p>
      <w:r>
        <w:t>[                                                  ]</w:t>
      </w:r>
    </w:p>
    <w:p>
      <w:r>
        <w:t>• 사안의 핵심을 한 줄로 작성 (예: 「2026년 어린이보호구역 안전점검 협조요청」)</w:t>
      </w:r>
    </w:p>
    <w:p>
      <w:pPr>
        <w:pStyle w:val="Heading2"/>
      </w:pPr>
      <w:r>
        <w:t>■ 수신</w:t>
      </w:r>
    </w:p>
    <w:p>
      <w:r>
        <w:t>[기관명] [부서명] [직위 또는 담당자]</w:t>
      </w:r>
    </w:p>
    <w:p>
      <w:r>
        <w:t>• 수신처 부서명을 정확히 확인 후 기재</w:t>
      </w:r>
    </w:p>
    <w:p>
      <w:pPr>
        <w:pStyle w:val="Heading2"/>
      </w:pPr>
      <w:r>
        <w:t>■ 발신</w:t>
      </w:r>
    </w:p>
    <w:p>
      <w:r>
        <w:t>[기관명] [부서명]</w:t>
      </w:r>
    </w:p>
    <w:p>
      <w:pPr>
        <w:pStyle w:val="Heading2"/>
      </w:pPr>
      <w:r>
        <w:t>■ 본문</w:t>
      </w:r>
    </w:p>
    <w:p>
      <w:r>
        <w:rPr>
          <w:b/>
        </w:rPr>
        <w:t xml:space="preserve">1) 사안: </w:t>
      </w:r>
      <w:r>
        <w:t>[한 문장으로 사안 요약]</w:t>
      </w:r>
    </w:p>
    <w:p>
      <w:r>
        <w:rPr>
          <w:b/>
        </w:rPr>
        <w:t xml:space="preserve">2) 근거: </w:t>
      </w:r>
      <w:r>
        <w:t>[관련 법령·지침 또는 정책 배경 1~2문장]</w:t>
      </w:r>
    </w:p>
    <w:p>
      <w:r>
        <w:rPr>
          <w:b/>
        </w:rPr>
        <w:t xml:space="preserve">3) 요청 내용: </w:t>
      </w:r>
      <w:r>
        <w:t>[구체적인 요청 사항을 항목별로]</w:t>
      </w:r>
    </w:p>
    <w:p>
      <w:r>
        <w:rPr>
          <w:b/>
        </w:rPr>
        <w:t xml:space="preserve">4) 회신 기한: </w:t>
      </w:r>
      <w:r>
        <w:t>[YYYY-MM-DD까지 또는 N주 이내]</w:t>
      </w:r>
    </w:p>
    <w:p>
      <w:pPr>
        <w:pStyle w:val="Heading2"/>
      </w:pPr>
      <w:r>
        <w:t>■ 결재 라인</w:t>
      </w:r>
    </w:p>
    <w:p>
      <w:r>
        <w:t>담당자: [성명] / 검토자: [성명] / 결재권자: [성명]</w:t>
      </w:r>
    </w:p>
    <w:p>
      <w:pPr>
        <w:pStyle w:val="Heading2"/>
      </w:pPr>
      <w:r>
        <w:t>■ 붙임</w:t>
      </w:r>
    </w:p>
    <w:p>
      <w:r>
        <w:t>1. [붙임 자료명] [매수]</w:t>
      </w:r>
    </w:p>
    <w:p>
      <w:r>
        <w:t>2. [붙임 자료명] [매수]</w:t>
      </w:r>
    </w:p>
    <w:p>
      <w:pPr>
        <w:pStyle w:val="Heading2"/>
      </w:pPr>
      <w:r>
        <w:t>■ 작성 시 점검 사항</w:t>
      </w:r>
    </w:p>
    <w:p>
      <w:r>
        <w:t>• 회신 기한이 명시적 날짜 또는 명확한 기간(N주 이내)으로 표시되어 있는가?</w:t>
      </w:r>
    </w:p>
    <w:p>
      <w:r>
        <w:t>• 수신처 부서명이 정확한가? (모호한 「담당자」 단독 사용 지양)</w:t>
      </w:r>
    </w:p>
    <w:p>
      <w:r>
        <w:t>• 본문 표현이 객관체와 존대(~합니다, ~해 주시기 바랍니다)로 통일되어 있는가?</w:t>
      </w:r>
    </w:p>
    <w:p>
      <w:r>
        <w:t>• 「가능한 빨리」, 「적절히」, 「검토 부탁드립니다」 같은 모호 표현이 없는가?</w:t>
      </w:r>
    </w:p>
    <w:p>
      <w:r>
        <w:t>• 결재 문구, 기관명, 법령 인용이 원자료 범위를 벗어나지 않는가?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