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11-2 보도자료 초안 작성 | 11-2_보도자료_문체_가이드.docx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보도자료 문체 가이드</w:t>
      </w:r>
    </w:p>
    <w:p>
      <w:r>
        <w:t>공공기관 보도자료 작성 시 적용하는 표준 문체와 구조.</w:t>
      </w:r>
    </w:p>
    <w:p>
      <w:pPr>
        <w:pStyle w:val="Heading2"/>
      </w:pPr>
      <w:r>
        <w:t>■ 1. 표준 구조</w:t>
      </w:r>
    </w:p>
    <w:p>
      <w:r>
        <w:t>① 표제: 한 줄로 핵심 사실 (날짜·주체·행위)</w:t>
      </w:r>
    </w:p>
    <w:p>
      <w:r>
        <w:t>② 부제: 표제를 보완하는 한 줄 (선택)</w:t>
      </w:r>
    </w:p>
    <w:p>
      <w:r>
        <w:t>③ 리드(첫 문단): 5W1H를 압축한 2~3문장</w:t>
      </w:r>
    </w:p>
    <w:p>
      <w:r>
        <w:t>④ 본문: 프로그램·일정·참여 방법 상세 (3~5문단)</w:t>
      </w:r>
    </w:p>
    <w:p>
      <w:r>
        <w:t>⑤ 인용: 기관장·담당 부서장 1~2건</w:t>
      </w:r>
    </w:p>
    <w:p>
      <w:r>
        <w:t>⑥ 끝: 문의처 (담당 부서·전화·이메일)</w:t>
      </w:r>
    </w:p>
    <w:p>
      <w:pPr>
        <w:pStyle w:val="Heading2"/>
      </w:pPr>
      <w:r>
        <w:t>■ 2. 리드(첫 문단) 작성 기준</w:t>
      </w:r>
    </w:p>
    <w:p>
      <w:r>
        <w:t>• Who: 주체 기관·부서명</w:t>
      </w:r>
    </w:p>
    <w:p>
      <w:r>
        <w:t>• What: 핵심 행위 (개최/발표/추진/협약)</w:t>
      </w:r>
    </w:p>
    <w:p>
      <w:r>
        <w:t>• When: 정확한 날짜와 기간</w:t>
      </w:r>
    </w:p>
    <w:p>
      <w:r>
        <w:t>• Where: 구체적 장소 (미정 시 「추후 안내」 표시)</w:t>
      </w:r>
    </w:p>
    <w:p>
      <w:r>
        <w:t>• Why: 사업 목적·배경 한 줄</w:t>
      </w:r>
    </w:p>
    <w:p>
      <w:r>
        <w:t>• How: 참여 방법·신청 경로 (미정 시 「별도 안내 예정」 표시)</w:t>
      </w:r>
    </w:p>
    <w:p>
      <w:r>
        <w:t>※ 6요소 모두 확정 정보로 채우는 것이 원칙. 미확정 요소는 「추후 안내」로 명시.</w:t>
      </w:r>
    </w:p>
    <w:p>
      <w:pPr>
        <w:pStyle w:val="Heading2"/>
      </w:pPr>
      <w:r>
        <w:t>■ 3. 문체 원칙</w:t>
      </w:r>
    </w:p>
    <w:p>
      <w:r>
        <w:t>• 객관체: 「~한다」, 「~했다」, 「~할 예정이다」 (단정·확정 표현)</w:t>
      </w:r>
    </w:p>
    <w:p>
      <w:r>
        <w:t>• 능동태 우선: 「운영한다」 (「운영될 예정이다」 지양)</w:t>
      </w:r>
    </w:p>
    <w:p>
      <w:r>
        <w:t>• 단정 어휘: 「개최한다」, 「발표한다」, 「추진한다」 (모호 어휘 지양)</w:t>
      </w:r>
    </w:p>
    <w:p>
      <w:r>
        <w:t>• 수치 사용: 가능한 한 정확한 수치 (「약」, 「수십」 같은 모호 표현 지양)</w:t>
      </w:r>
    </w:p>
    <w:p>
      <w:pPr>
        <w:pStyle w:val="Heading2"/>
      </w:pPr>
      <w:r>
        <w:t>■ 4. 인용 표기</w:t>
      </w:r>
    </w:p>
    <w:p>
      <w:r>
        <w:t>• 직접 인용: ○○ 부서장은 「(내용)」이라고 밝혔다.</w:t>
      </w:r>
    </w:p>
    <w:p>
      <w:r>
        <w:t>• 간접 인용: ○○ 부서장은 (내용)이라고 설명했다.</w:t>
      </w:r>
    </w:p>
    <w:p>
      <w:r>
        <w:t>• 인용 1건 이상 포함이 표준 (기관 입장·취지 전달)</w:t>
      </w:r>
    </w:p>
    <w:p>
      <w:pPr>
        <w:pStyle w:val="Heading2"/>
      </w:pPr>
      <w:r>
        <w:t>■ 5. 피해야 할 표현</w:t>
      </w:r>
    </w:p>
    <w:p>
      <w:r>
        <w:t>• 「가급적」, 「적절히」, 「가능한 범위에서」 — 모호 표현</w:t>
      </w:r>
    </w:p>
    <w:p>
      <w:r>
        <w:t>• 「~할 것으로 보인다」, 「~사료된다」 — 책임 회피 표현</w:t>
      </w:r>
    </w:p>
    <w:p>
      <w:r>
        <w:t>• 「엄청난」, 「획기적인」 — 과장 표현 (공공 보도자료에 부적합)</w:t>
      </w:r>
    </w:p>
    <w:p>
      <w:r>
        <w:t>• 「우리 기관」 — 「○○○ 재단」, 「○○ 부서」로 명시</w:t>
      </w:r>
    </w:p>
    <w:p>
      <w:pPr>
        <w:pStyle w:val="Heading2"/>
      </w:pPr>
      <w:r>
        <w:t>■ 6. 보도자료 점검 사항</w:t>
      </w:r>
    </w:p>
    <w:p>
      <w:r>
        <w:t>• 리드에 5W1H 6요소가 모두 들어 있는가?</w:t>
      </w:r>
    </w:p>
    <w:p>
      <w:r>
        <w:t>• 모든 사실에 출처(자료, 통계, 행사 기획 메모 등)가 있는가?</w:t>
      </w:r>
    </w:p>
    <w:p>
      <w:r>
        <w:t>• 「예정」·「가칭」·「약」 등 모호 표현이 정리되었는가?</w:t>
      </w:r>
    </w:p>
    <w:p>
      <w:r>
        <w:t>• 인용 멘트가 1건 이상 포함되어 있는가?</w:t>
      </w:r>
    </w:p>
    <w:p>
      <w:r>
        <w:t>• 문의처(담당 부서·전화·이메일)가 마지막에 표시되어 있는가?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