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14-2 내부 검토의견서 작성 | 14-2_검토의견서_양식.docx</w:t>
      </w:r>
    </w:p>
    <w:p>
      <w:r>
        <w:rPr>
          <w:i/>
          <w:sz w:val="18"/>
        </w:rPr>
        <w:t>교육용 가상 더미자료 — 100% 가상 데이터, 실제 기관자료 아님 (가상 기관: (범용), 가상 부서: (범용))</w:t>
      </w:r>
    </w:p>
    <w:p>
      <w:pPr>
        <w:pStyle w:val="Heading1"/>
      </w:pPr>
      <w:r>
        <w:t>내부 검토의견서 양식</w:t>
      </w:r>
    </w:p>
    <w:p>
      <w:r>
        <w:t>타 부서 사안에 대한 검토의견을 작성할 때 사용하는 한 페이지 표준 양식.</w:t>
      </w:r>
    </w:p>
    <w:p>
      <w:pPr>
        <w:pStyle w:val="Heading2"/>
      </w:pPr>
      <w:r>
        <w:t>■ 표제</w:t>
      </w:r>
    </w:p>
    <w:p>
      <w:r>
        <w:t>[검토 의견서 제목 — 검토 대상 사업/사안명]</w:t>
      </w:r>
    </w:p>
    <w:p>
      <w:r>
        <w:t>작성자: [성명·직위·부서] / 작성일: [YYYY-MM-DD] / 회신 부서: [요청 부서]</w:t>
      </w:r>
    </w:p>
    <w:p>
      <w:pPr>
        <w:pStyle w:val="Heading2"/>
      </w:pPr>
      <w:r>
        <w:t>■ 1. 결론 (한 줄)</w:t>
      </w:r>
    </w:p>
    <w:p>
      <w:r>
        <w:t>☐ 동의 ☐ 조건부 동의 ☐ 반대 ☐ 보류(추가 자료 요청)</w:t>
      </w:r>
    </w:p>
    <w:p>
      <w:r>
        <w:t>• 결론을 한 줄로 명시 (조건부 동의면 조건 1~3개 함께 기재)</w:t>
      </w:r>
    </w:p>
    <w:p>
      <w:pPr>
        <w:pStyle w:val="Heading2"/>
      </w:pPr>
      <w:r>
        <w:t>■ 2. 검토 의견 (입장별 분리)</w:t>
      </w:r>
    </w:p>
    <w:p>
      <w:r>
        <w:rPr>
          <w:b/>
        </w:rPr>
        <w:t xml:space="preserve">▸ 동의하는 영역: </w:t>
      </w:r>
    </w:p>
    <w:p>
      <w:r>
        <w:t>• [어떤 영역에 동의하는지]</w:t>
      </w:r>
    </w:p>
    <w:p>
      <w:r>
        <w:t>• [동의 근거 1~2건]</w:t>
      </w:r>
    </w:p>
    <w:p>
      <w:r>
        <w:rPr>
          <w:b/>
        </w:rPr>
        <w:t xml:space="preserve">▸ 조건부 동의 영역 또는 반대 영역: </w:t>
      </w:r>
    </w:p>
    <w:p>
      <w:r>
        <w:t>• [어떤 영역에서 조건 또는 반대 의견인지]</w:t>
      </w:r>
    </w:p>
    <w:p>
      <w:r>
        <w:t>• [조건 또는 반대 근거]</w:t>
      </w:r>
    </w:p>
    <w:p>
      <w:r>
        <w:t>• [제안하는 조건 또는 대안]</w:t>
      </w:r>
    </w:p>
    <w:p>
      <w:pPr>
        <w:pStyle w:val="Heading2"/>
      </w:pPr>
      <w:r>
        <w:t>■ 3. 추가 확인 필요 사항</w:t>
      </w:r>
    </w:p>
    <w:p>
      <w:r>
        <w:t>• [검토에 필요했으나 자료에 미정 또는 부족한 항목]</w:t>
      </w:r>
    </w:p>
    <w:p>
      <w:r>
        <w:t>• [요청 부서에 추가로 요청할 자료]</w:t>
      </w:r>
    </w:p>
    <w:p>
      <w:pPr>
        <w:pStyle w:val="Heading2"/>
      </w:pPr>
      <w:r>
        <w:t>■ 4. 관련 부서 협의 필요 사항</w:t>
      </w:r>
    </w:p>
    <w:p>
      <w:r>
        <w:t>• [다른 부서와 협의가 필요한 사항이 있을 경우 명시]</w:t>
      </w:r>
    </w:p>
    <w:p>
      <w:pPr>
        <w:pStyle w:val="Heading2"/>
      </w:pPr>
      <w:r>
        <w:t>■ 5. 결재 라인</w:t>
      </w:r>
    </w:p>
    <w:p>
      <w:r>
        <w:t>담당자: [성명] / 검토자: [성명] / 결재권자: [성명]</w:t>
      </w:r>
    </w:p>
    <w:p>
      <w:pPr>
        <w:pStyle w:val="Heading2"/>
      </w:pPr>
      <w:r>
        <w:t>■ 작성 시 점검 사항</w:t>
      </w:r>
    </w:p>
    <w:p>
      <w:r>
        <w:t>• 결론(동의/조건부/반대/보류)이 첫 줄에 명시되어 있는가?</w:t>
      </w:r>
    </w:p>
    <w:p>
      <w:r>
        <w:t>• 동의 영역과 조건·반대 영역이 분리되어 있는가?</w:t>
      </w:r>
    </w:p>
    <w:p>
      <w:r>
        <w:t>• 각 의견에 구체적 근거가 있는가? (단순 의견 X)</w:t>
      </w:r>
    </w:p>
    <w:p>
      <w:r>
        <w:t>• 「대체로」, 「전반적으로」 같은 모호 표현이 없는가?</w:t>
      </w:r>
    </w:p>
    <w:p>
      <w:r>
        <w:t>• 조건부 동의 시 조건이 구체적이고 검증 가능한가?</w:t>
      </w:r>
    </w:p>
    <w:p>
      <w:r>
        <w:t>• 추가 확인 필요 사항이 분리되어 명시되어 있는가?</w:t>
      </w:r>
    </w:p>
    <w:p/>
    <w:p>
      <w:r>
        <w:rPr>
          <w:i/>
          <w:sz w:val="16"/>
        </w:rPr>
        <w:t>【보안 주의】 본 자료는 교육용 가상 더미 양식입니다. 실제 기관자료, 개인정보, 비공개 정보는 AI에 입력하지 마십시오. 결과물은 담당자가 최종 검토합니다.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