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26-1 내부 이메일 작성 | 26-1_내부_요청_메모.docx</w:t>
      </w:r>
    </w:p>
    <w:p>
      <w:r>
        <w:rPr>
          <w:i/>
          <w:sz w:val="18"/>
        </w:rPr>
        <w:t>교육용 가상 더미자료 — 100% 가상 데이터, 실제 기관자료 아님 (가상 기관: 모아복지센터, 가상 부서: 총무지원팀)</w:t>
      </w:r>
    </w:p>
    <w:p>
      <w:pPr>
        <w:pStyle w:val="Heading1"/>
      </w:pPr>
      <w:r>
        <w:t>「2026년 하반기 부서 워크숍 일정 조율」 요청 메모</w:t>
      </w:r>
    </w:p>
    <w:p>
      <w:r>
        <w:t>동일 사안을 수평·상급·하급 3개 수신자에게 이메일로 작성하기 위한 입력 자료</w:t>
      </w:r>
    </w:p>
    <w:p>
      <w:r>
        <w:rPr>
          <w:b/>
        </w:rPr>
        <w:t xml:space="preserve">작성자: </w:t>
      </w:r>
      <w:r>
        <w:t>문이안 주무관 (모아복지센터 총무지원팀)</w:t>
      </w:r>
    </w:p>
    <w:p>
      <w:r>
        <w:rPr>
          <w:b/>
        </w:rPr>
        <w:t xml:space="preserve">작성일: </w:t>
      </w:r>
      <w:r>
        <w:t>2026-04-25</w:t>
      </w:r>
    </w:p>
    <w:p>
      <w:pPr>
        <w:pStyle w:val="Heading2"/>
      </w:pPr>
      <w:r>
        <w:t>1. 사안 개요</w:t>
      </w:r>
    </w:p>
    <w:p>
      <w:r>
        <w:t>2026년 하반기 모아복지센터 전 부서 합동 워크숍을 준비하고 있습니다. 9월 중순 1박 2일 일정으로 예정되어 있으며, 부서별 일정 조율이 필요합니다.</w:t>
      </w:r>
    </w:p>
    <w:p>
      <w:r>
        <w:t>워크숍은 9월 11일~12일, 9월 18일~19일, 9월 25일~26일 세 후보 일정이 있고, 각 부서 의견을 수렴해 결정할 예정입니다.</w:t>
      </w:r>
    </w:p>
    <w:p>
      <w:pPr>
        <w:pStyle w:val="Heading2"/>
      </w:pPr>
      <w:r>
        <w:t>2. 수신자별 요청 사항</w:t>
      </w:r>
    </w:p>
    <w:p>
      <w:r>
        <w:rPr>
          <w:b/>
        </w:rPr>
        <w:t xml:space="preserve">① 수평 (다른 팀 동급 주무관): </w:t>
      </w:r>
      <w:r>
        <w:t>각 팀에서 1순위/2순위 일정을 4월 30일까지 회신 요청</w:t>
      </w:r>
    </w:p>
    <w:p>
      <w:r>
        <w:rPr>
          <w:b/>
        </w:rPr>
        <w:t xml:space="preserve">② 상급 (본인 팀장): </w:t>
      </w:r>
      <w:r>
        <w:t>진행 상황 공유 + 결재권자 사전 의견 확인 요청</w:t>
      </w:r>
    </w:p>
    <w:p>
      <w:r>
        <w:rPr>
          <w:b/>
        </w:rPr>
        <w:t xml:space="preserve">③ 하급 (수습 직원): </w:t>
      </w:r>
      <w:r>
        <w:t>회신 취합·정리 업무 위임 + 마감일 안내</w:t>
      </w:r>
    </w:p>
    <w:p>
      <w:pPr>
        <w:pStyle w:val="Heading2"/>
      </w:pPr>
      <w:r>
        <w:t>3. 공통 정보</w:t>
      </w:r>
    </w:p>
    <w:p>
      <w:r>
        <w:t>• 회신 기한: 2026-04-30 (5일 이내)</w:t>
      </w:r>
    </w:p>
    <w:p>
      <w:r>
        <w:t>• 회신 방법: 이메일로 1순위·2순위 일정 회신</w:t>
      </w:r>
    </w:p>
    <w:p>
      <w:r>
        <w:t>• 담당자: 문이안 주무관 (내선 1234)</w:t>
      </w:r>
    </w:p>
    <w:p>
      <w:r>
        <w:t>• 결과 통보 예정: 5월 첫째 주</w:t>
      </w:r>
    </w:p>
    <w:p>
      <w:pPr>
        <w:pStyle w:val="Heading2"/>
      </w:pPr>
      <w:r>
        <w:t>4. 수신자별 톤 가이드 (작성자 메모)</w:t>
      </w:r>
    </w:p>
    <w:p>
      <w:r>
        <w:rPr>
          <w:b/>
        </w:rPr>
        <w:t xml:space="preserve">수평 (다른 팀 주무관): </w:t>
      </w:r>
      <w:r>
        <w:t>대등한 정중함. 「~해 주시면 감사하겠습니다」 톤. 친근하지만 공적인 표현</w:t>
      </w:r>
    </w:p>
    <w:p>
      <w:r>
        <w:rPr>
          <w:b/>
        </w:rPr>
        <w:t xml:space="preserve">상급 (본인 팀장): </w:t>
      </w:r>
      <w:r>
        <w:t>정중·공손. 「~보고드립니다」, 「~의견 부탁드립니다」 톤. 진행 상황·결정 요청 명확히</w:t>
      </w:r>
    </w:p>
    <w:p>
      <w:r>
        <w:rPr>
          <w:b/>
        </w:rPr>
        <w:t xml:space="preserve">하급 (수습 직원): </w:t>
      </w:r>
      <w:r>
        <w:t>친절·명확. 「~해 주시기 바랍니다」, 「~궁금한 점 있으면 문의하세요」 톤. 위임 업무 구체화</w:t>
      </w:r>
    </w:p>
    <w:p>
      <w:pPr>
        <w:pStyle w:val="Heading2"/>
      </w:pPr>
      <w:r>
        <w:t>5. 공통 주의 사항</w:t>
      </w:r>
    </w:p>
    <w:p>
      <w:r>
        <w:t>• 「혹시」, 「만약」 같은 모호 표현 지양</w:t>
      </w:r>
    </w:p>
    <w:p>
      <w:r>
        <w:t>• 회신 기한은 「가능한 빨리」가 아닌 구체 날짜 명시</w:t>
      </w:r>
    </w:p>
    <w:p>
      <w:r>
        <w:t>• 첨부 자료(워크숍 후보 일정표) 안내</w:t>
      </w:r>
    </w:p>
    <w:p>
      <w:r>
        <w:t>• 결재 라인 통보는 별도 (이메일과 동시 진행)</w:t>
      </w:r>
    </w:p>
    <w:p>
      <w:pPr>
        <w:pStyle w:val="Heading2"/>
      </w:pPr>
      <w:r>
        <w:t>6. 작성자 메모</w:t>
      </w:r>
    </w:p>
    <w:p>
      <w:r>
        <w:t>• 같은 사안이지만 수신자별로 톤과 구조를 다르게 작성해야 함</w:t>
      </w:r>
    </w:p>
    <w:p>
      <w:r>
        <w:t>• 상급 → 보고 + 의견 요청, 수평 → 협조 요청, 하급 → 업무 위임 + 안내</w:t>
      </w:r>
    </w:p>
    <w:p>
      <w:r>
        <w:t>• 26-2 이메일 문체 예시 참조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