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27-2 정책자료 요약하기 | 27-2_요약_틀.docx</w:t>
      </w:r>
    </w:p>
    <w:p>
      <w:r>
        <w:rPr>
          <w:i/>
          <w:sz w:val="18"/>
        </w:rPr>
        <w:t>교육용 가상 더미자료 — 100% 가상 데이터, 실제 기관자료 아님 (가상 기관: (범용), 가상 부서: (범용))</w:t>
      </w:r>
    </w:p>
    <w:p>
      <w:pPr>
        <w:pStyle w:val="Heading1"/>
      </w:pPr>
      <w:r>
        <w:t>정책자료 5묶음 요약 틀</w:t>
      </w:r>
    </w:p>
    <w:p>
      <w:r>
        <w:t>정책보고서 또는 정책자료를 표준 5묶음(배경·쟁점·대안·결정·출처)으로 요약하는 양식.</w:t>
      </w:r>
    </w:p>
    <w:p>
      <w:pPr>
        <w:pStyle w:val="Heading2"/>
      </w:pPr>
      <w:r>
        <w:t>■ 표제</w:t>
      </w:r>
    </w:p>
    <w:p>
      <w:r>
        <w:t>[원본 정책자료명]</w:t>
      </w:r>
    </w:p>
    <w:p>
      <w:r>
        <w:t>작성자: [성명·부서] / 작성일: [YYYY-MM-DD] / 원본 분량: [N쪽]</w:t>
      </w:r>
    </w:p>
    <w:p>
      <w:pPr>
        <w:pStyle w:val="Heading2"/>
      </w:pPr>
      <w:r>
        <w:t>■ 1. 배경 (정책 필요성)</w:t>
      </w:r>
    </w:p>
    <w:p>
      <w:r>
        <w:t>• [핵심 통계 1: 수치 + 추세]</w:t>
      </w:r>
    </w:p>
    <w:p>
      <w:r>
        <w:t>• [핵심 통계 2]</w:t>
      </w:r>
    </w:p>
    <w:p>
      <w:r>
        <w:t>• [정책 필요성 1~2문장]</w:t>
      </w:r>
    </w:p>
    <w:p>
      <w:r>
        <w:t>• 결정과 직접 연결되는 통계·근거만 선별</w:t>
      </w:r>
    </w:p>
    <w:p>
      <w:pPr>
        <w:pStyle w:val="Heading2"/>
      </w:pPr>
      <w:r>
        <w:t>■ 2. 쟁점 (정책 수립 과정의 핵심 이슈)</w:t>
      </w:r>
    </w:p>
    <w:p>
      <w:r>
        <w:t>• 쟁점 1: [영역] — [대립 의견 요약]</w:t>
      </w:r>
    </w:p>
    <w:p>
      <w:r>
        <w:t>• 쟁점 2: [영역] — [대립 의견 요약]</w:t>
      </w:r>
    </w:p>
    <w:p>
      <w:r>
        <w:t>• 쟁점 3: [영역] — [대립 의견 요약]</w:t>
      </w:r>
    </w:p>
    <w:p>
      <w:r>
        <w:t>• 쟁점은 결정 사항으로 어떻게 정리되었는지 4번에서 연결</w:t>
      </w:r>
    </w:p>
    <w:p>
      <w:pPr>
        <w:pStyle w:val="Heading2"/>
      </w:pPr>
      <w:r>
        <w:t>■ 3. 대안 (검토한 정책 패키지)</w:t>
      </w:r>
    </w:p>
    <w:p>
      <w:r>
        <w:t>• 대안 A: [패키지명 + 예산 + 예상 효과]</w:t>
      </w:r>
    </w:p>
    <w:p>
      <w:r>
        <w:t>• 대안 B: [패키지명 + 예산 + 예상 효과]</w:t>
      </w:r>
    </w:p>
    <w:p>
      <w:r>
        <w:t>• 대안 C: [패키지명 + 예산 + 예상 효과]</w:t>
      </w:r>
    </w:p>
    <w:p>
      <w:r>
        <w:t>• 각 대안의 강점·약점을 1줄씩</w:t>
      </w:r>
    </w:p>
    <w:p>
      <w:pPr>
        <w:pStyle w:val="Heading2"/>
      </w:pPr>
      <w:r>
        <w:t>■ 4. 결정 사항 (채택된 정책)</w:t>
      </w:r>
    </w:p>
    <w:p>
      <w:r>
        <w:t>• 채택 대안: [대안 A/B/C 또는 통합]</w:t>
      </w:r>
    </w:p>
    <w:p>
      <w:r>
        <w:t>• 단계별 추진 (1단계·2단계·3단계)</w:t>
      </w:r>
    </w:p>
    <w:p>
      <w:r>
        <w:t>• 예산 (단계별 또는 연간)</w:t>
      </w:r>
    </w:p>
    <w:p>
      <w:r>
        <w:t>• 추가 확인 필요 사항 (원본에 미정 또는 「별도 결정 예정」으로 표시된 항목)</w:t>
      </w:r>
    </w:p>
    <w:p>
      <w:pPr>
        <w:pStyle w:val="Heading2"/>
      </w:pPr>
      <w:r>
        <w:t>■ 5. 출처 및 참고 자료</w:t>
      </w:r>
    </w:p>
    <w:p>
      <w:r>
        <w:t>• 통계 출처 (조사명·기관·연도)</w:t>
      </w:r>
    </w:p>
    <w:p>
      <w:r>
        <w:t>• 법령·조례 근거</w:t>
      </w:r>
    </w:p>
    <w:p>
      <w:r>
        <w:t>• 비교 사례 (있을 경우)</w:t>
      </w:r>
    </w:p>
    <w:p>
      <w:r>
        <w:t>• 내부 검토 자료 표시 (인용 시 결재 필수 명시)</w:t>
      </w:r>
    </w:p>
    <w:p>
      <w:pPr>
        <w:pStyle w:val="Heading2"/>
      </w:pPr>
      <w:r>
        <w:t>■ 요약 시 점검 사항</w:t>
      </w:r>
    </w:p>
    <w:p>
      <w:r>
        <w:t>• 5묶음 모두 채워졌는가? (빠진 묶음이 있으면 「추가 확인 필요」 표시)</w:t>
      </w:r>
    </w:p>
    <w:p>
      <w:r>
        <w:t>• 모호 표현(「추후 별도 안내」, 「적절히」 등)이 「추가 확인 필요」로 명시되었는가?</w:t>
      </w:r>
    </w:p>
    <w:p>
      <w:r>
        <w:t>• 결정 사항이 쟁점과 연결되어 있는가?</w:t>
      </w:r>
    </w:p>
    <w:p>
      <w:r>
        <w:t>• 출처 가운데 내부 검토 자료가 있는 경우 사전 결재 필요성이 명시되었는가?</w:t>
      </w:r>
    </w:p>
    <w:p>
      <w:r>
        <w:t>• 원본에 포함되지 않은 장(예: 평가 계획)이 명확히 「발췌본 미포함」으로 표시되었는가?</w:t>
      </w:r>
    </w:p>
    <w:p/>
    <w:p>
      <w:r>
        <w:rPr>
          <w:i/>
          <w:sz w:val="16"/>
        </w:rPr>
        <w:t>【보안 주의】 본 자료는 교육용 가상 더미 양식입니다.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