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32-2 공공서비스 개선 아이디어 도출 | 32-2_개선_캔버스.docx</w:t>
      </w:r>
    </w:p>
    <w:p>
      <w:r>
        <w:rPr>
          <w:i/>
          <w:sz w:val="18"/>
        </w:rPr>
        <w:t>교육용 가상 더미자료 — 100% 가상 데이터, 실제 기관자료 아님 (가상 기관: (범용), 가상 부서: (범용))</w:t>
      </w:r>
    </w:p>
    <w:p>
      <w:pPr>
        <w:pStyle w:val="Heading1"/>
      </w:pPr>
      <w:r>
        <w:t>공공서비스 개선 캔버스 (4영역)</w:t>
      </w:r>
    </w:p>
    <w:p>
      <w:r>
        <w:t>시민 피드백을 정리해 개선 아이디어를 도출하는 표준 양식. 4영역으로 사고를 분리해 다층 분석 가능.</w:t>
      </w:r>
    </w:p>
    <w:p>
      <w:pPr>
        <w:pStyle w:val="Heading2"/>
      </w:pPr>
      <w:r>
        <w:t>■ 1. 문제 정의 (Problem)</w:t>
      </w:r>
    </w:p>
    <w:p>
      <w:r>
        <w:t>[핵심 문제 한 줄로]</w:t>
      </w:r>
    </w:p>
    <w:p>
      <w:r>
        <w:t>• 시민 피드백 가운데 어떤 문제가 핵심인가?</w:t>
      </w:r>
    </w:p>
    <w:p>
      <w:r>
        <w:t>• 빈도(유사 의견 수) + 유형(불편·제안·개선 요청) 종합</w:t>
      </w:r>
    </w:p>
    <w:p>
      <w:r>
        <w:t>• 「자주 묻는 질문 부족」, 「답변 지연」 같은 구체 표현</w:t>
      </w:r>
    </w:p>
    <w:p>
      <w:pPr>
        <w:pStyle w:val="Heading2"/>
      </w:pPr>
      <w:r>
        <w:t>■ 2. 이해관계자 (Stakeholders)</w:t>
      </w:r>
    </w:p>
    <w:p>
      <w:r>
        <w:t>[누가 영향을 받는가]</w:t>
      </w:r>
    </w:p>
    <w:p>
      <w:r>
        <w:t>• 직접 이용 시민 (연령·성별·이용 빈도)</w:t>
      </w:r>
    </w:p>
    <w:p>
      <w:r>
        <w:t>• 담당 부서</w:t>
      </w:r>
    </w:p>
    <w:p>
      <w:r>
        <w:t>• 협력 부서 (정보 시스템·홍보·예산 등)</w:t>
      </w:r>
    </w:p>
    <w:p>
      <w:r>
        <w:t>• 외부 기관 (필요 시)</w:t>
      </w:r>
    </w:p>
    <w:p>
      <w:pPr>
        <w:pStyle w:val="Heading2"/>
      </w:pPr>
      <w:r>
        <w:t>■ 3. 개선 아이디어 (Ideas)</w:t>
      </w:r>
    </w:p>
    <w:p>
      <w:r>
        <w:t>[3~5개 아이디어 제안]</w:t>
      </w:r>
    </w:p>
    <w:p>
      <w:r>
        <w:t>• 아이디어 A: [내용]</w:t>
      </w:r>
    </w:p>
    <w:p>
      <w:r>
        <w:t>• 아이디어 B: [내용]</w:t>
      </w:r>
    </w:p>
    <w:p>
      <w:r>
        <w:t>• 아이디어 C: [내용]</w:t>
      </w:r>
    </w:p>
    <w:p>
      <w:r>
        <w:t>• 아이디어별 기대 효과 한 줄</w:t>
      </w:r>
    </w:p>
    <w:p>
      <w:pPr>
        <w:pStyle w:val="Heading2"/>
      </w:pPr>
      <w:r>
        <w:t>■ 4. 실행 가능성 (Feasibility)</w:t>
      </w:r>
    </w:p>
    <w:p>
      <w:r>
        <w:t>[각 아이디어의 실행 가능성 평가]</w:t>
      </w:r>
    </w:p>
    <w:p>
      <w:r>
        <w:t>• 예산: [필요 예산 또는 무비용 가능 여부]</w:t>
      </w:r>
    </w:p>
    <w:p>
      <w:r>
        <w:t>• 기간: [단기·중기·장기]</w:t>
      </w:r>
    </w:p>
    <w:p>
      <w:r>
        <w:t>• 부서 협조: [협조가 필요한 부서·난이도]</w:t>
      </w:r>
    </w:p>
    <w:p>
      <w:r>
        <w:t>• 위험: [실행 시 예상 위험 또는 부작용]</w:t>
      </w:r>
    </w:p>
    <w:p>
      <w:r>
        <w:t>• 우선순위: [▲ 즉시 / △ 조정 후 / ▼ 보류]</w:t>
      </w:r>
    </w:p>
    <w:p>
      <w:pPr>
        <w:pStyle w:val="Heading2"/>
      </w:pPr>
      <w:r>
        <w:t>■ 캔버스 작성 시 점검 사항</w:t>
      </w:r>
    </w:p>
    <w:p>
      <w:r>
        <w:t>• 문제 정의가 시민 피드백 빈도·유형 종합 결과인가?</w:t>
      </w:r>
    </w:p>
    <w:p>
      <w:r>
        <w:t>• 이해관계자가 누락되지 않았는가? (특히 협력 부서)</w:t>
      </w:r>
    </w:p>
    <w:p>
      <w:r>
        <w:t>• 아이디어 3~5개 가운데 적어도 1개는 「무비용」 또는 「단기 실행 가능」 안인가?</w:t>
      </w:r>
    </w:p>
    <w:p>
      <w:r>
        <w:t>• 다중 유형(불편/칭찬 등) 피드백은 분리해 해석했는가?</w:t>
      </w:r>
    </w:p>
    <w:p>
      <w:r>
        <w:t>• 실행 가능성 평가가 예산·기간·협조·위험 4축을 모두 다루는가?</w:t>
      </w:r>
    </w:p>
    <w:p/>
    <w:p>
      <w:r>
        <w:rPr>
          <w:i/>
          <w:sz w:val="16"/>
        </w:rPr>
        <w:t>【보안 주의】 본 자료는 교육용 가상 더미 양식입니다.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