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D807E" w14:textId="77777777" w:rsidR="00F86D98" w:rsidRDefault="00000000">
      <w:pPr>
        <w:rPr>
          <w:lang w:eastAsia="ko-KR"/>
        </w:rPr>
      </w:pPr>
      <w:r>
        <w:rPr>
          <w:b/>
          <w:lang w:eastAsia="ko-KR"/>
        </w:rPr>
        <w:t>51-1 (</w:t>
      </w:r>
      <w:r>
        <w:rPr>
          <w:b/>
          <w:lang w:eastAsia="ko-KR"/>
        </w:rPr>
        <w:t>이미지</w:t>
      </w:r>
      <w:r>
        <w:rPr>
          <w:b/>
          <w:lang w:eastAsia="ko-KR"/>
        </w:rPr>
        <w:t xml:space="preserve"> </w:t>
      </w:r>
      <w:r>
        <w:rPr>
          <w:b/>
          <w:lang w:eastAsia="ko-KR"/>
        </w:rPr>
        <w:t>생성</w:t>
      </w:r>
      <w:r>
        <w:rPr>
          <w:b/>
          <w:lang w:eastAsia="ko-KR"/>
        </w:rPr>
        <w:t xml:space="preserve"> </w:t>
      </w:r>
      <w:r>
        <w:rPr>
          <w:b/>
          <w:lang w:eastAsia="ko-KR"/>
        </w:rPr>
        <w:t>프롬프트</w:t>
      </w:r>
      <w:r>
        <w:rPr>
          <w:b/>
          <w:lang w:eastAsia="ko-KR"/>
        </w:rPr>
        <w:t xml:space="preserve"> </w:t>
      </w:r>
      <w:r>
        <w:rPr>
          <w:b/>
          <w:lang w:eastAsia="ko-KR"/>
        </w:rPr>
        <w:t>작성</w:t>
      </w:r>
      <w:proofErr w:type="gramStart"/>
      <w:r>
        <w:rPr>
          <w:b/>
          <w:lang w:eastAsia="ko-KR"/>
        </w:rPr>
        <w:t>)  |</w:t>
      </w:r>
      <w:proofErr w:type="gramEnd"/>
      <w:r>
        <w:rPr>
          <w:b/>
          <w:lang w:eastAsia="ko-KR"/>
        </w:rPr>
        <w:t xml:space="preserve">  51-1_</w:t>
      </w:r>
      <w:r>
        <w:rPr>
          <w:b/>
          <w:lang w:eastAsia="ko-KR"/>
        </w:rPr>
        <w:t>비주얼</w:t>
      </w:r>
      <w:r>
        <w:rPr>
          <w:b/>
          <w:lang w:eastAsia="ko-KR"/>
        </w:rPr>
        <w:t>_</w:t>
      </w:r>
      <w:r>
        <w:rPr>
          <w:b/>
          <w:lang w:eastAsia="ko-KR"/>
        </w:rPr>
        <w:t>기획서</w:t>
      </w:r>
      <w:r>
        <w:rPr>
          <w:b/>
          <w:lang w:eastAsia="ko-KR"/>
        </w:rPr>
        <w:t>.docx</w:t>
      </w:r>
    </w:p>
    <w:p w14:paraId="45F71733" w14:textId="77777777" w:rsidR="00F86D98" w:rsidRDefault="00000000">
      <w:pPr>
        <w:rPr>
          <w:lang w:eastAsia="ko-KR"/>
        </w:rPr>
      </w:pPr>
      <w:r>
        <w:rPr>
          <w:lang w:eastAsia="ko-KR"/>
        </w:rPr>
        <w:t>교육용</w:t>
      </w:r>
      <w:r>
        <w:rPr>
          <w:lang w:eastAsia="ko-KR"/>
        </w:rPr>
        <w:t xml:space="preserve"> </w:t>
      </w:r>
      <w:r>
        <w:rPr>
          <w:lang w:eastAsia="ko-KR"/>
        </w:rPr>
        <w:t>가상</w:t>
      </w:r>
      <w:r>
        <w:rPr>
          <w:lang w:eastAsia="ko-KR"/>
        </w:rPr>
        <w:t xml:space="preserve"> </w:t>
      </w:r>
      <w:r>
        <w:rPr>
          <w:lang w:eastAsia="ko-KR"/>
        </w:rPr>
        <w:t>더미자료</w:t>
      </w:r>
      <w:r>
        <w:rPr>
          <w:lang w:eastAsia="ko-KR"/>
        </w:rPr>
        <w:t xml:space="preserve"> — 100% </w:t>
      </w:r>
      <w:r>
        <w:rPr>
          <w:lang w:eastAsia="ko-KR"/>
        </w:rPr>
        <w:t>가상</w:t>
      </w:r>
      <w:r>
        <w:rPr>
          <w:lang w:eastAsia="ko-KR"/>
        </w:rPr>
        <w:t xml:space="preserve"> </w:t>
      </w:r>
      <w:r>
        <w:rPr>
          <w:lang w:eastAsia="ko-KR"/>
        </w:rPr>
        <w:t>데이터</w:t>
      </w:r>
      <w:r>
        <w:rPr>
          <w:lang w:eastAsia="ko-KR"/>
        </w:rPr>
        <w:t xml:space="preserve">, </w:t>
      </w:r>
      <w:r>
        <w:rPr>
          <w:lang w:eastAsia="ko-KR"/>
        </w:rPr>
        <w:t>실제</w:t>
      </w:r>
      <w:r>
        <w:rPr>
          <w:lang w:eastAsia="ko-KR"/>
        </w:rPr>
        <w:t xml:space="preserve"> </w:t>
      </w:r>
      <w:r>
        <w:rPr>
          <w:lang w:eastAsia="ko-KR"/>
        </w:rPr>
        <w:t>기관자료</w:t>
      </w:r>
      <w:r>
        <w:rPr>
          <w:lang w:eastAsia="ko-KR"/>
        </w:rPr>
        <w:t xml:space="preserve"> </w:t>
      </w:r>
      <w:r>
        <w:rPr>
          <w:lang w:eastAsia="ko-KR"/>
        </w:rPr>
        <w:t>아님</w:t>
      </w:r>
    </w:p>
    <w:p w14:paraId="3341C68F" w14:textId="77777777" w:rsidR="00F86D98" w:rsidRDefault="00000000">
      <w:pPr>
        <w:pStyle w:val="1"/>
        <w:jc w:val="center"/>
        <w:rPr>
          <w:lang w:eastAsia="ko-KR"/>
        </w:rPr>
      </w:pPr>
      <w:r>
        <w:rPr>
          <w:lang w:eastAsia="ko-KR"/>
        </w:rPr>
        <w:t>다온구</w:t>
      </w:r>
      <w:r>
        <w:rPr>
          <w:lang w:eastAsia="ko-KR"/>
        </w:rPr>
        <w:t xml:space="preserve"> </w:t>
      </w:r>
      <w:r>
        <w:rPr>
          <w:lang w:eastAsia="ko-KR"/>
        </w:rPr>
        <w:t>자전거</w:t>
      </w:r>
      <w:r>
        <w:rPr>
          <w:lang w:eastAsia="ko-KR"/>
        </w:rPr>
        <w:t xml:space="preserve"> </w:t>
      </w:r>
      <w:r>
        <w:rPr>
          <w:lang w:eastAsia="ko-KR"/>
        </w:rPr>
        <w:t>출퇴근</w:t>
      </w:r>
      <w:r>
        <w:rPr>
          <w:lang w:eastAsia="ko-KR"/>
        </w:rPr>
        <w:t xml:space="preserve"> </w:t>
      </w:r>
      <w:r>
        <w:rPr>
          <w:lang w:eastAsia="ko-KR"/>
        </w:rPr>
        <w:t>캠페인</w:t>
      </w:r>
      <w:r>
        <w:rPr>
          <w:lang w:eastAsia="ko-KR"/>
        </w:rPr>
        <w:t xml:space="preserve"> — </w:t>
      </w:r>
      <w:r>
        <w:rPr>
          <w:lang w:eastAsia="ko-KR"/>
        </w:rPr>
        <w:t>카드뉴스</w:t>
      </w:r>
      <w:r>
        <w:rPr>
          <w:lang w:eastAsia="ko-KR"/>
        </w:rPr>
        <w:t xml:space="preserve"> </w:t>
      </w:r>
      <w:r>
        <w:rPr>
          <w:lang w:eastAsia="ko-KR"/>
        </w:rPr>
        <w:t>표지</w:t>
      </w:r>
      <w:r>
        <w:rPr>
          <w:lang w:eastAsia="ko-KR"/>
        </w:rPr>
        <w:t xml:space="preserve"> </w:t>
      </w:r>
      <w:r>
        <w:rPr>
          <w:lang w:eastAsia="ko-KR"/>
        </w:rPr>
        <w:t>한</w:t>
      </w:r>
      <w:r>
        <w:rPr>
          <w:lang w:eastAsia="ko-KR"/>
        </w:rPr>
        <w:t xml:space="preserve"> </w:t>
      </w:r>
      <w:r>
        <w:rPr>
          <w:lang w:eastAsia="ko-KR"/>
        </w:rPr>
        <w:t>장</w:t>
      </w:r>
      <w:r>
        <w:rPr>
          <w:lang w:eastAsia="ko-KR"/>
        </w:rPr>
        <w:t xml:space="preserve"> </w:t>
      </w:r>
      <w:r>
        <w:rPr>
          <w:lang w:eastAsia="ko-KR"/>
        </w:rPr>
        <w:t>기획서</w:t>
      </w:r>
    </w:p>
    <w:p w14:paraId="7D6B3D47" w14:textId="77777777" w:rsidR="00F86D98" w:rsidRDefault="00000000">
      <w:r>
        <w:rPr>
          <w:b/>
        </w:rPr>
        <w:t xml:space="preserve">□ </w:t>
      </w:r>
      <w:r>
        <w:rPr>
          <w:b/>
        </w:rPr>
        <w:t>사용안내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F86D98" w14:paraId="229E2C91" w14:textId="77777777" w:rsidTr="00F86D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161ACB20" w14:textId="77777777" w:rsidR="00F86D98" w:rsidRDefault="00000000">
            <w:r>
              <w:t>자료</w:t>
            </w:r>
            <w:r>
              <w:t xml:space="preserve"> </w:t>
            </w:r>
            <w:r>
              <w:t>성격</w:t>
            </w:r>
          </w:p>
        </w:tc>
        <w:tc>
          <w:tcPr>
            <w:tcW w:w="4986" w:type="dxa"/>
          </w:tcPr>
          <w:p w14:paraId="1CEF47B2" w14:textId="77777777" w:rsidR="00F86D9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카드뉴스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표지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장을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만들기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위한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비주얼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기획서</w:t>
            </w:r>
            <w:r>
              <w:rPr>
                <w:lang w:eastAsia="ko-KR"/>
              </w:rPr>
              <w:t xml:space="preserve"> (</w:t>
            </w:r>
            <w:r>
              <w:rPr>
                <w:lang w:eastAsia="ko-KR"/>
              </w:rPr>
              <w:t>학습용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더미</w:t>
            </w:r>
            <w:r>
              <w:rPr>
                <w:lang w:eastAsia="ko-KR"/>
              </w:rPr>
              <w:t xml:space="preserve">). </w:t>
            </w:r>
            <w:r>
              <w:rPr>
                <w:lang w:eastAsia="ko-KR"/>
              </w:rPr>
              <w:t>이미지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생성</w:t>
            </w:r>
            <w:r>
              <w:rPr>
                <w:lang w:eastAsia="ko-KR"/>
              </w:rPr>
              <w:t xml:space="preserve"> AI</w:t>
            </w:r>
            <w:r>
              <w:rPr>
                <w:lang w:eastAsia="ko-KR"/>
              </w:rPr>
              <w:t>에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입력할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프롬프트의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재료가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됨</w:t>
            </w:r>
          </w:p>
        </w:tc>
      </w:tr>
      <w:tr w:rsidR="00F86D98" w14:paraId="124E2729" w14:textId="77777777" w:rsidTr="00F86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2920734B" w14:textId="77777777" w:rsidR="00F86D98" w:rsidRDefault="00000000">
            <w:r>
              <w:t>사용</w:t>
            </w:r>
            <w:r>
              <w:t xml:space="preserve"> </w:t>
            </w:r>
            <w:r>
              <w:t>방법</w:t>
            </w:r>
          </w:p>
        </w:tc>
        <w:tc>
          <w:tcPr>
            <w:tcW w:w="4986" w:type="dxa"/>
          </w:tcPr>
          <w:p w14:paraId="5CF3DC10" w14:textId="77777777" w:rsidR="00F86D9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본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기획서의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「표지에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담을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핵심」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「분위기와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색감」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「포함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소재」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「피해야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할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것」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네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묶음을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문단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프롬프트로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정리해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챗</w:t>
            </w:r>
            <w:r>
              <w:rPr>
                <w:lang w:eastAsia="ko-KR"/>
              </w:rPr>
              <w:t xml:space="preserve">GPT </w:t>
            </w:r>
            <w:r>
              <w:rPr>
                <w:lang w:eastAsia="ko-KR"/>
              </w:rPr>
              <w:t>이미지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생성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제미나이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이미지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생성</w:t>
            </w:r>
            <w:r>
              <w:rPr>
                <w:lang w:eastAsia="ko-KR"/>
              </w:rPr>
              <w:t xml:space="preserve">, DALL·E </w:t>
            </w:r>
            <w:r>
              <w:rPr>
                <w:lang w:eastAsia="ko-KR"/>
              </w:rPr>
              <w:t>등에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입력</w:t>
            </w:r>
          </w:p>
        </w:tc>
      </w:tr>
      <w:tr w:rsidR="00F86D98" w14:paraId="4C90C1B2" w14:textId="77777777" w:rsidTr="00F86D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5B40FF19" w14:textId="77777777" w:rsidR="00F86D98" w:rsidRDefault="00000000">
            <w:r>
              <w:t>출력</w:t>
            </w:r>
            <w:r>
              <w:t xml:space="preserve"> </w:t>
            </w:r>
            <w:r>
              <w:t>대상</w:t>
            </w:r>
          </w:p>
        </w:tc>
        <w:tc>
          <w:tcPr>
            <w:tcW w:w="4986" w:type="dxa"/>
          </w:tcPr>
          <w:p w14:paraId="67874C8E" w14:textId="77777777" w:rsidR="00F86D98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카드뉴스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표지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장</w:t>
            </w:r>
            <w:r>
              <w:rPr>
                <w:lang w:eastAsia="ko-KR"/>
              </w:rPr>
              <w:t xml:space="preserve"> (1:1 </w:t>
            </w:r>
            <w:r>
              <w:rPr>
                <w:lang w:eastAsia="ko-KR"/>
              </w:rPr>
              <w:t>정사각형</w:t>
            </w:r>
            <w:r>
              <w:rPr>
                <w:lang w:eastAsia="ko-KR"/>
              </w:rPr>
              <w:t>, 1080×1080)</w:t>
            </w:r>
          </w:p>
        </w:tc>
      </w:tr>
      <w:tr w:rsidR="00F86D98" w14:paraId="61D2F249" w14:textId="77777777" w:rsidTr="00F86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6863A8E5" w14:textId="77777777" w:rsidR="00F86D98" w:rsidRDefault="00000000">
            <w:r>
              <w:t>점검</w:t>
            </w:r>
            <w:r>
              <w:t xml:space="preserve"> </w:t>
            </w:r>
            <w:r>
              <w:t>포인트</w:t>
            </w:r>
          </w:p>
        </w:tc>
        <w:tc>
          <w:tcPr>
            <w:tcW w:w="4986" w:type="dxa"/>
          </w:tcPr>
          <w:p w14:paraId="52535439" w14:textId="77777777" w:rsidR="00F86D9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프롬프트가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문단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안에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「장면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가지</w:t>
            </w:r>
            <w:r>
              <w:rPr>
                <w:lang w:eastAsia="ko-KR"/>
              </w:rPr>
              <w:t xml:space="preserve"> + </w:t>
            </w:r>
            <w:r>
              <w:rPr>
                <w:lang w:eastAsia="ko-KR"/>
              </w:rPr>
              <w:t>분위기</w:t>
            </w:r>
            <w:r>
              <w:rPr>
                <w:lang w:eastAsia="ko-KR"/>
              </w:rPr>
              <w:t xml:space="preserve"> + </w:t>
            </w:r>
            <w:r>
              <w:rPr>
                <w:lang w:eastAsia="ko-KR"/>
              </w:rPr>
              <w:t>색감</w:t>
            </w:r>
            <w:r>
              <w:rPr>
                <w:lang w:eastAsia="ko-KR"/>
              </w:rPr>
              <w:t xml:space="preserve"> + </w:t>
            </w:r>
            <w:r>
              <w:rPr>
                <w:lang w:eastAsia="ko-KR"/>
              </w:rPr>
              <w:t>비율</w:t>
            </w:r>
            <w:r>
              <w:rPr>
                <w:lang w:eastAsia="ko-KR"/>
              </w:rPr>
              <w:t xml:space="preserve"> + </w:t>
            </w:r>
            <w:r>
              <w:rPr>
                <w:lang w:eastAsia="ko-KR"/>
              </w:rPr>
              <w:t>제한사항」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모두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들어가는지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학습자가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직접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확인</w:t>
            </w:r>
          </w:p>
        </w:tc>
      </w:tr>
      <w:tr w:rsidR="00F86D98" w14:paraId="6D1DE0C4" w14:textId="77777777" w:rsidTr="00F86D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74A5C3B7" w14:textId="77777777" w:rsidR="00F86D98" w:rsidRDefault="00000000">
            <w:r>
              <w:t>보안</w:t>
            </w:r>
            <w:r>
              <w:t xml:space="preserve"> </w:t>
            </w:r>
            <w:r>
              <w:t>주의</w:t>
            </w:r>
          </w:p>
        </w:tc>
        <w:tc>
          <w:tcPr>
            <w:tcW w:w="4986" w:type="dxa"/>
          </w:tcPr>
          <w:p w14:paraId="16524496" w14:textId="77777777" w:rsidR="00F86D98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본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자료는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가상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캠페인</w:t>
            </w:r>
            <w:r>
              <w:rPr>
                <w:lang w:eastAsia="ko-KR"/>
              </w:rPr>
              <w:t xml:space="preserve">. </w:t>
            </w:r>
            <w:r>
              <w:rPr>
                <w:lang w:eastAsia="ko-KR"/>
              </w:rPr>
              <w:t>실제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도입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기관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슬로건</w:t>
            </w:r>
            <w:r>
              <w:rPr>
                <w:lang w:eastAsia="ko-KR"/>
              </w:rPr>
              <w:t>·</w:t>
            </w:r>
            <w:r>
              <w:rPr>
                <w:lang w:eastAsia="ko-KR"/>
              </w:rPr>
              <w:t>문구</w:t>
            </w:r>
            <w:r>
              <w:rPr>
                <w:lang w:eastAsia="ko-KR"/>
              </w:rPr>
              <w:t>·</w:t>
            </w:r>
            <w:r>
              <w:rPr>
                <w:lang w:eastAsia="ko-KR"/>
              </w:rPr>
              <w:t>이미지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사용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승인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절차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준수</w:t>
            </w:r>
          </w:p>
        </w:tc>
      </w:tr>
    </w:tbl>
    <w:p w14:paraId="2E44BAD6" w14:textId="77777777" w:rsidR="00F86D98" w:rsidRDefault="00F86D98">
      <w:pPr>
        <w:rPr>
          <w:lang w:eastAsia="ko-KR"/>
        </w:rPr>
      </w:pPr>
    </w:p>
    <w:p w14:paraId="1DC0727F" w14:textId="77777777" w:rsidR="00F86D98" w:rsidRDefault="00000000">
      <w:r>
        <w:rPr>
          <w:b/>
        </w:rPr>
        <w:t xml:space="preserve">□ 1. </w:t>
      </w:r>
      <w:r>
        <w:rPr>
          <w:b/>
        </w:rPr>
        <w:t>캠페인</w:t>
      </w:r>
      <w:r>
        <w:rPr>
          <w:b/>
        </w:rPr>
        <w:t xml:space="preserve"> </w:t>
      </w:r>
      <w:r>
        <w:rPr>
          <w:b/>
        </w:rPr>
        <w:t>한</w:t>
      </w:r>
      <w:r>
        <w:rPr>
          <w:b/>
        </w:rPr>
        <w:t xml:space="preserve"> </w:t>
      </w:r>
      <w:r>
        <w:rPr>
          <w:b/>
        </w:rPr>
        <w:t>줄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F86D98" w14:paraId="62BCB993" w14:textId="77777777" w:rsidTr="00F86D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7AF521F0" w14:textId="77777777" w:rsidR="00F86D98" w:rsidRDefault="00000000">
            <w:r>
              <w:t>캠페인명</w:t>
            </w:r>
          </w:p>
        </w:tc>
        <w:tc>
          <w:tcPr>
            <w:tcW w:w="4986" w:type="dxa"/>
          </w:tcPr>
          <w:p w14:paraId="2923F00C" w14:textId="77777777" w:rsidR="00F86D9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다온구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자전거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출퇴근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캠페인</w:t>
            </w:r>
          </w:p>
        </w:tc>
      </w:tr>
      <w:tr w:rsidR="00F86D98" w14:paraId="4F5E9537" w14:textId="77777777" w:rsidTr="00F86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7D282599" w14:textId="77777777" w:rsidR="00F86D98" w:rsidRDefault="00000000">
            <w:r>
              <w:t>슬로건</w:t>
            </w:r>
          </w:p>
        </w:tc>
        <w:tc>
          <w:tcPr>
            <w:tcW w:w="4986" w:type="dxa"/>
          </w:tcPr>
          <w:p w14:paraId="08375FB0" w14:textId="77777777" w:rsidR="00F86D9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하루</w:t>
            </w:r>
            <w:r>
              <w:rPr>
                <w:lang w:eastAsia="ko-KR"/>
              </w:rPr>
              <w:t xml:space="preserve"> 10</w:t>
            </w:r>
            <w:r>
              <w:rPr>
                <w:lang w:eastAsia="ko-KR"/>
              </w:rPr>
              <w:t>분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동네가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가까워집니다</w:t>
            </w:r>
          </w:p>
        </w:tc>
      </w:tr>
      <w:tr w:rsidR="00F86D98" w14:paraId="0521F881" w14:textId="77777777" w:rsidTr="00F86D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7A8F343F" w14:textId="77777777" w:rsidR="00F86D98" w:rsidRDefault="00000000">
            <w:r>
              <w:t>표지</w:t>
            </w:r>
            <w:r>
              <w:t xml:space="preserve"> </w:t>
            </w:r>
            <w:r>
              <w:t>메시지</w:t>
            </w:r>
          </w:p>
        </w:tc>
        <w:tc>
          <w:tcPr>
            <w:tcW w:w="4986" w:type="dxa"/>
          </w:tcPr>
          <w:p w14:paraId="62D449D9" w14:textId="77777777" w:rsidR="00F86D98" w:rsidRDefault="0000000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가을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자전거로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출근하는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일상을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시민에게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권하는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장면</w:t>
            </w:r>
          </w:p>
        </w:tc>
      </w:tr>
    </w:tbl>
    <w:p w14:paraId="03472B35" w14:textId="77777777" w:rsidR="00F86D98" w:rsidRDefault="00F86D98">
      <w:pPr>
        <w:rPr>
          <w:lang w:eastAsia="ko-KR"/>
        </w:rPr>
      </w:pPr>
    </w:p>
    <w:p w14:paraId="5C514886" w14:textId="77777777" w:rsidR="00F86D98" w:rsidRDefault="00000000">
      <w:r>
        <w:rPr>
          <w:b/>
        </w:rPr>
        <w:t xml:space="preserve">□ 2. </w:t>
      </w:r>
      <w:r>
        <w:rPr>
          <w:b/>
        </w:rPr>
        <w:t>출력</w:t>
      </w:r>
      <w:r>
        <w:rPr>
          <w:b/>
        </w:rPr>
        <w:t xml:space="preserve"> </w:t>
      </w:r>
      <w:r>
        <w:rPr>
          <w:b/>
        </w:rPr>
        <w:t>규격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F86D98" w14:paraId="0E552B88" w14:textId="77777777" w:rsidTr="00F86D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35582655" w14:textId="77777777" w:rsidR="00F86D98" w:rsidRDefault="00000000">
            <w:r>
              <w:t>비율과</w:t>
            </w:r>
            <w:r>
              <w:t xml:space="preserve"> </w:t>
            </w:r>
            <w:r>
              <w:t>해상도</w:t>
            </w:r>
          </w:p>
        </w:tc>
        <w:tc>
          <w:tcPr>
            <w:tcW w:w="4986" w:type="dxa"/>
          </w:tcPr>
          <w:p w14:paraId="11C359B5" w14:textId="77777777" w:rsidR="00F86D9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1:1 </w:t>
            </w:r>
            <w:r>
              <w:t>정사각형</w:t>
            </w:r>
            <w:r>
              <w:t xml:space="preserve">, 1080×1080 </w:t>
            </w:r>
            <w:r>
              <w:t>픽셀</w:t>
            </w:r>
          </w:p>
        </w:tc>
      </w:tr>
      <w:tr w:rsidR="00F86D98" w14:paraId="2303E5C0" w14:textId="77777777" w:rsidTr="00F86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7473AB6A" w14:textId="77777777" w:rsidR="00F86D98" w:rsidRDefault="00000000">
            <w:r>
              <w:t>용도</w:t>
            </w:r>
          </w:p>
        </w:tc>
        <w:tc>
          <w:tcPr>
            <w:tcW w:w="4986" w:type="dxa"/>
          </w:tcPr>
          <w:p w14:paraId="1483E564" w14:textId="77777777" w:rsidR="00F86D9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인스타그램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페이스북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카드뉴스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표지</w:t>
            </w:r>
            <w:r>
              <w:rPr>
                <w:lang w:eastAsia="ko-KR"/>
              </w:rPr>
              <w:t xml:space="preserve"> (</w:t>
            </w:r>
            <w:r>
              <w:rPr>
                <w:lang w:eastAsia="ko-KR"/>
              </w:rPr>
              <w:t>시리즈</w:t>
            </w:r>
            <w:r>
              <w:rPr>
                <w:lang w:eastAsia="ko-KR"/>
              </w:rPr>
              <w:t xml:space="preserve"> 6</w:t>
            </w:r>
            <w:r>
              <w:rPr>
                <w:lang w:eastAsia="ko-KR"/>
              </w:rPr>
              <w:t>장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중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첫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장</w:t>
            </w:r>
            <w:r>
              <w:rPr>
                <w:lang w:eastAsia="ko-KR"/>
              </w:rPr>
              <w:t>)</w:t>
            </w:r>
          </w:p>
        </w:tc>
      </w:tr>
    </w:tbl>
    <w:p w14:paraId="6791C7F8" w14:textId="77777777" w:rsidR="00F86D98" w:rsidRDefault="00F86D98">
      <w:pPr>
        <w:rPr>
          <w:lang w:eastAsia="ko-KR"/>
        </w:rPr>
      </w:pPr>
    </w:p>
    <w:p w14:paraId="5EB17166" w14:textId="77777777" w:rsidR="00F86D98" w:rsidRDefault="00000000">
      <w:r>
        <w:rPr>
          <w:b/>
        </w:rPr>
        <w:t xml:space="preserve">□ 3. </w:t>
      </w:r>
      <w:r>
        <w:rPr>
          <w:b/>
        </w:rPr>
        <w:t>표지에</w:t>
      </w:r>
      <w:r>
        <w:rPr>
          <w:b/>
        </w:rPr>
        <w:t xml:space="preserve"> </w:t>
      </w:r>
      <w:r>
        <w:rPr>
          <w:b/>
        </w:rPr>
        <w:t>담을</w:t>
      </w:r>
      <w:r>
        <w:rPr>
          <w:b/>
        </w:rPr>
        <w:t xml:space="preserve"> </w:t>
      </w:r>
      <w:r>
        <w:rPr>
          <w:b/>
        </w:rPr>
        <w:t>핵심</w:t>
      </w:r>
    </w:p>
    <w:p w14:paraId="58583D01" w14:textId="77777777" w:rsidR="00F86D98" w:rsidRDefault="00000000">
      <w:pPr>
        <w:pStyle w:val="a0"/>
        <w:rPr>
          <w:lang w:eastAsia="ko-KR"/>
        </w:rPr>
      </w:pPr>
      <w:r>
        <w:rPr>
          <w:lang w:eastAsia="ko-KR"/>
        </w:rPr>
        <w:lastRenderedPageBreak/>
        <w:t>주요</w:t>
      </w:r>
      <w:r>
        <w:rPr>
          <w:lang w:eastAsia="ko-KR"/>
        </w:rPr>
        <w:t xml:space="preserve"> </w:t>
      </w:r>
      <w:r>
        <w:rPr>
          <w:lang w:eastAsia="ko-KR"/>
        </w:rPr>
        <w:t>장면</w:t>
      </w:r>
      <w:r>
        <w:rPr>
          <w:lang w:eastAsia="ko-KR"/>
        </w:rPr>
        <w:t xml:space="preserve"> </w:t>
      </w:r>
      <w:r>
        <w:rPr>
          <w:lang w:eastAsia="ko-KR"/>
        </w:rPr>
        <w:t>한</w:t>
      </w:r>
      <w:r>
        <w:rPr>
          <w:lang w:eastAsia="ko-KR"/>
        </w:rPr>
        <w:t xml:space="preserve"> </w:t>
      </w:r>
      <w:r>
        <w:rPr>
          <w:lang w:eastAsia="ko-KR"/>
        </w:rPr>
        <w:t>가지</w:t>
      </w:r>
      <w:r>
        <w:rPr>
          <w:lang w:eastAsia="ko-KR"/>
        </w:rPr>
        <w:t xml:space="preserve">: </w:t>
      </w:r>
      <w:r>
        <w:rPr>
          <w:lang w:eastAsia="ko-KR"/>
        </w:rPr>
        <w:t>헬멧을</w:t>
      </w:r>
      <w:r>
        <w:rPr>
          <w:lang w:eastAsia="ko-KR"/>
        </w:rPr>
        <w:t xml:space="preserve"> </w:t>
      </w:r>
      <w:r>
        <w:rPr>
          <w:lang w:eastAsia="ko-KR"/>
        </w:rPr>
        <w:t>쓴</w:t>
      </w:r>
      <w:r>
        <w:rPr>
          <w:lang w:eastAsia="ko-KR"/>
        </w:rPr>
        <w:t xml:space="preserve"> </w:t>
      </w:r>
      <w:r>
        <w:rPr>
          <w:lang w:eastAsia="ko-KR"/>
        </w:rPr>
        <w:t>시민이</w:t>
      </w:r>
      <w:r>
        <w:rPr>
          <w:lang w:eastAsia="ko-KR"/>
        </w:rPr>
        <w:t xml:space="preserve"> </w:t>
      </w:r>
      <w:r>
        <w:rPr>
          <w:lang w:eastAsia="ko-KR"/>
        </w:rPr>
        <w:t>가로수</w:t>
      </w:r>
      <w:r>
        <w:rPr>
          <w:lang w:eastAsia="ko-KR"/>
        </w:rPr>
        <w:t xml:space="preserve"> </w:t>
      </w:r>
      <w:r>
        <w:rPr>
          <w:lang w:eastAsia="ko-KR"/>
        </w:rPr>
        <w:t>길을</w:t>
      </w:r>
      <w:r>
        <w:rPr>
          <w:lang w:eastAsia="ko-KR"/>
        </w:rPr>
        <w:t xml:space="preserve"> </w:t>
      </w:r>
      <w:r>
        <w:rPr>
          <w:lang w:eastAsia="ko-KR"/>
        </w:rPr>
        <w:t>자전거로</w:t>
      </w:r>
      <w:r>
        <w:rPr>
          <w:lang w:eastAsia="ko-KR"/>
        </w:rPr>
        <w:t xml:space="preserve"> </w:t>
      </w:r>
      <w:r>
        <w:rPr>
          <w:lang w:eastAsia="ko-KR"/>
        </w:rPr>
        <w:t>출근하는</w:t>
      </w:r>
      <w:r>
        <w:rPr>
          <w:lang w:eastAsia="ko-KR"/>
        </w:rPr>
        <w:t xml:space="preserve"> </w:t>
      </w:r>
      <w:r>
        <w:rPr>
          <w:lang w:eastAsia="ko-KR"/>
        </w:rPr>
        <w:t>옆모습</w:t>
      </w:r>
      <w:r>
        <w:rPr>
          <w:lang w:eastAsia="ko-KR"/>
        </w:rPr>
        <w:t>.</w:t>
      </w:r>
    </w:p>
    <w:p w14:paraId="4C293F3B" w14:textId="77777777" w:rsidR="00F86D98" w:rsidRDefault="00000000">
      <w:pPr>
        <w:pStyle w:val="a0"/>
        <w:rPr>
          <w:lang w:eastAsia="ko-KR"/>
        </w:rPr>
      </w:pPr>
      <w:r>
        <w:rPr>
          <w:lang w:eastAsia="ko-KR"/>
        </w:rPr>
        <w:t>분위기</w:t>
      </w:r>
      <w:r>
        <w:rPr>
          <w:lang w:eastAsia="ko-KR"/>
        </w:rPr>
        <w:t xml:space="preserve">: </w:t>
      </w:r>
      <w:r>
        <w:rPr>
          <w:lang w:eastAsia="ko-KR"/>
        </w:rPr>
        <w:t>가을</w:t>
      </w:r>
      <w:r>
        <w:rPr>
          <w:lang w:eastAsia="ko-KR"/>
        </w:rPr>
        <w:t xml:space="preserve"> </w:t>
      </w:r>
      <w:r>
        <w:rPr>
          <w:lang w:eastAsia="ko-KR"/>
        </w:rPr>
        <w:t>아침의</w:t>
      </w:r>
      <w:r>
        <w:rPr>
          <w:lang w:eastAsia="ko-KR"/>
        </w:rPr>
        <w:t xml:space="preserve"> </w:t>
      </w:r>
      <w:r>
        <w:rPr>
          <w:lang w:eastAsia="ko-KR"/>
        </w:rPr>
        <w:t>맑고</w:t>
      </w:r>
      <w:r>
        <w:rPr>
          <w:lang w:eastAsia="ko-KR"/>
        </w:rPr>
        <w:t xml:space="preserve"> </w:t>
      </w:r>
      <w:r>
        <w:rPr>
          <w:lang w:eastAsia="ko-KR"/>
        </w:rPr>
        <w:t>부드러운</w:t>
      </w:r>
      <w:r>
        <w:rPr>
          <w:lang w:eastAsia="ko-KR"/>
        </w:rPr>
        <w:t xml:space="preserve"> </w:t>
      </w:r>
      <w:r>
        <w:rPr>
          <w:lang w:eastAsia="ko-KR"/>
        </w:rPr>
        <w:t>자연광</w:t>
      </w:r>
      <w:r>
        <w:rPr>
          <w:lang w:eastAsia="ko-KR"/>
        </w:rPr>
        <w:t xml:space="preserve">. </w:t>
      </w:r>
      <w:r>
        <w:rPr>
          <w:lang w:eastAsia="ko-KR"/>
        </w:rPr>
        <w:t>활기차지만</w:t>
      </w:r>
      <w:r>
        <w:rPr>
          <w:lang w:eastAsia="ko-KR"/>
        </w:rPr>
        <w:t xml:space="preserve"> </w:t>
      </w:r>
      <w:r>
        <w:rPr>
          <w:lang w:eastAsia="ko-KR"/>
        </w:rPr>
        <w:t>과장되지</w:t>
      </w:r>
      <w:r>
        <w:rPr>
          <w:lang w:eastAsia="ko-KR"/>
        </w:rPr>
        <w:t xml:space="preserve"> </w:t>
      </w:r>
      <w:r>
        <w:rPr>
          <w:lang w:eastAsia="ko-KR"/>
        </w:rPr>
        <w:t>않은</w:t>
      </w:r>
      <w:r>
        <w:rPr>
          <w:lang w:eastAsia="ko-KR"/>
        </w:rPr>
        <w:t xml:space="preserve"> </w:t>
      </w:r>
      <w:r>
        <w:rPr>
          <w:lang w:eastAsia="ko-KR"/>
        </w:rPr>
        <w:t>톤</w:t>
      </w:r>
      <w:r>
        <w:rPr>
          <w:lang w:eastAsia="ko-KR"/>
        </w:rPr>
        <w:t>.</w:t>
      </w:r>
    </w:p>
    <w:p w14:paraId="656B9B8A" w14:textId="77777777" w:rsidR="00F86D98" w:rsidRDefault="00000000">
      <w:pPr>
        <w:pStyle w:val="a0"/>
        <w:rPr>
          <w:lang w:eastAsia="ko-KR"/>
        </w:rPr>
      </w:pPr>
      <w:r>
        <w:rPr>
          <w:lang w:eastAsia="ko-KR"/>
        </w:rPr>
        <w:t>색감</w:t>
      </w:r>
      <w:r>
        <w:rPr>
          <w:lang w:eastAsia="ko-KR"/>
        </w:rPr>
        <w:t xml:space="preserve">: </w:t>
      </w:r>
      <w:r>
        <w:rPr>
          <w:lang w:eastAsia="ko-KR"/>
        </w:rPr>
        <w:t>베이지와</w:t>
      </w:r>
      <w:r>
        <w:rPr>
          <w:lang w:eastAsia="ko-KR"/>
        </w:rPr>
        <w:t xml:space="preserve"> </w:t>
      </w:r>
      <w:r>
        <w:rPr>
          <w:lang w:eastAsia="ko-KR"/>
        </w:rPr>
        <w:t>연그린</w:t>
      </w:r>
      <w:r>
        <w:rPr>
          <w:lang w:eastAsia="ko-KR"/>
        </w:rPr>
        <w:t xml:space="preserve"> </w:t>
      </w:r>
      <w:r>
        <w:rPr>
          <w:lang w:eastAsia="ko-KR"/>
        </w:rPr>
        <w:t>두</w:t>
      </w:r>
      <w:r>
        <w:rPr>
          <w:lang w:eastAsia="ko-KR"/>
        </w:rPr>
        <w:t xml:space="preserve"> </w:t>
      </w:r>
      <w:r>
        <w:rPr>
          <w:lang w:eastAsia="ko-KR"/>
        </w:rPr>
        <w:t>색을</w:t>
      </w:r>
      <w:r>
        <w:rPr>
          <w:lang w:eastAsia="ko-KR"/>
        </w:rPr>
        <w:t xml:space="preserve"> </w:t>
      </w:r>
      <w:r>
        <w:rPr>
          <w:lang w:eastAsia="ko-KR"/>
        </w:rPr>
        <w:t>중심으로</w:t>
      </w:r>
      <w:r>
        <w:rPr>
          <w:lang w:eastAsia="ko-KR"/>
        </w:rPr>
        <w:t xml:space="preserve"> </w:t>
      </w:r>
      <w:r>
        <w:rPr>
          <w:lang w:eastAsia="ko-KR"/>
        </w:rPr>
        <w:t>채도</w:t>
      </w:r>
      <w:r>
        <w:rPr>
          <w:lang w:eastAsia="ko-KR"/>
        </w:rPr>
        <w:t xml:space="preserve"> </w:t>
      </w:r>
      <w:r>
        <w:rPr>
          <w:lang w:eastAsia="ko-KR"/>
        </w:rPr>
        <w:t>낮게</w:t>
      </w:r>
      <w:r>
        <w:rPr>
          <w:lang w:eastAsia="ko-KR"/>
        </w:rPr>
        <w:t>.</w:t>
      </w:r>
    </w:p>
    <w:p w14:paraId="6C3AE68E" w14:textId="77777777" w:rsidR="00F86D98" w:rsidRDefault="00F86D98">
      <w:pPr>
        <w:rPr>
          <w:lang w:eastAsia="ko-KR"/>
        </w:rPr>
      </w:pPr>
    </w:p>
    <w:p w14:paraId="2AABC53B" w14:textId="77777777" w:rsidR="00F86D98" w:rsidRDefault="00000000">
      <w:r>
        <w:rPr>
          <w:b/>
        </w:rPr>
        <w:t xml:space="preserve">□ 4. </w:t>
      </w:r>
      <w:r>
        <w:rPr>
          <w:b/>
        </w:rPr>
        <w:t>포함</w:t>
      </w:r>
      <w:r>
        <w:rPr>
          <w:b/>
        </w:rPr>
        <w:t xml:space="preserve"> </w:t>
      </w:r>
      <w:r>
        <w:rPr>
          <w:b/>
        </w:rPr>
        <w:t>소재</w:t>
      </w:r>
      <w:r>
        <w:rPr>
          <w:b/>
        </w:rPr>
        <w:t xml:space="preserve"> / </w:t>
      </w:r>
      <w:r>
        <w:rPr>
          <w:b/>
        </w:rPr>
        <w:t>피해야</w:t>
      </w:r>
      <w:r>
        <w:rPr>
          <w:b/>
        </w:rPr>
        <w:t xml:space="preserve"> </w:t>
      </w:r>
      <w:r>
        <w:rPr>
          <w:b/>
        </w:rPr>
        <w:t>할</w:t>
      </w:r>
      <w:r>
        <w:rPr>
          <w:b/>
        </w:rPr>
        <w:t xml:space="preserve"> </w:t>
      </w:r>
      <w:r>
        <w:rPr>
          <w:b/>
        </w:rPr>
        <w:t>것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4986"/>
        <w:gridCol w:w="4986"/>
      </w:tblGrid>
      <w:tr w:rsidR="00F86D98" w14:paraId="1BB7CF85" w14:textId="77777777" w:rsidTr="00F86D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1ABA34CA" w14:textId="77777777" w:rsidR="00F86D98" w:rsidRDefault="00000000">
            <w:r>
              <w:t>포함</w:t>
            </w:r>
            <w:r>
              <w:t xml:space="preserve"> </w:t>
            </w:r>
            <w:r>
              <w:t>소재</w:t>
            </w:r>
            <w:r>
              <w:t xml:space="preserve"> (3</w:t>
            </w:r>
            <w:r>
              <w:t>가지</w:t>
            </w:r>
            <w:r>
              <w:t>)</w:t>
            </w:r>
          </w:p>
        </w:tc>
        <w:tc>
          <w:tcPr>
            <w:tcW w:w="4986" w:type="dxa"/>
          </w:tcPr>
          <w:p w14:paraId="7487E061" w14:textId="77777777" w:rsidR="00F86D98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헬멧과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안전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의류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가로수가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있는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자전거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도로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출근용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가방</w:t>
            </w:r>
          </w:p>
        </w:tc>
      </w:tr>
      <w:tr w:rsidR="00F86D98" w14:paraId="3C6A168B" w14:textId="77777777" w:rsidTr="00F86D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6" w:type="dxa"/>
          </w:tcPr>
          <w:p w14:paraId="75A0D28B" w14:textId="77777777" w:rsidR="00F86D98" w:rsidRDefault="00000000">
            <w:r>
              <w:t>피해야</w:t>
            </w:r>
            <w:r>
              <w:t xml:space="preserve"> </w:t>
            </w:r>
            <w:r>
              <w:t>할</w:t>
            </w:r>
            <w:r>
              <w:t xml:space="preserve"> </w:t>
            </w:r>
            <w:r>
              <w:t>것</w:t>
            </w:r>
            <w:r>
              <w:t xml:space="preserve"> (3</w:t>
            </w:r>
            <w:r>
              <w:t>가지</w:t>
            </w:r>
            <w:r>
              <w:t>)</w:t>
            </w:r>
          </w:p>
        </w:tc>
        <w:tc>
          <w:tcPr>
            <w:tcW w:w="4986" w:type="dxa"/>
          </w:tcPr>
          <w:p w14:paraId="35BA054C" w14:textId="77777777" w:rsidR="00F86D98" w:rsidRDefault="000000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특정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인물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식별이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가능한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정면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얼굴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클로즈업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실재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브랜드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로고나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간판</w:t>
            </w:r>
            <w:r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이미지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안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한글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문구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직접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생성</w:t>
            </w:r>
          </w:p>
        </w:tc>
      </w:tr>
    </w:tbl>
    <w:p w14:paraId="0469913E" w14:textId="5206EF8B" w:rsidR="00F86D98" w:rsidRPr="00424D9E" w:rsidRDefault="00F86D98" w:rsidP="00424D9E">
      <w:pPr>
        <w:pStyle w:val="a0"/>
        <w:numPr>
          <w:ilvl w:val="0"/>
          <w:numId w:val="0"/>
        </w:numPr>
        <w:ind w:left="360"/>
        <w:rPr>
          <w:rFonts w:eastAsia="맑은 고딕" w:hint="eastAsia"/>
          <w:lang w:eastAsia="ko-KR"/>
        </w:rPr>
      </w:pPr>
    </w:p>
    <w:sectPr w:rsidR="00F86D98" w:rsidRPr="00424D9E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BEA27" w14:textId="77777777" w:rsidR="00BE2A7E" w:rsidRDefault="00BE2A7E" w:rsidP="00424D9E">
      <w:pPr>
        <w:spacing w:after="0" w:line="240" w:lineRule="auto"/>
      </w:pPr>
      <w:r>
        <w:separator/>
      </w:r>
    </w:p>
  </w:endnote>
  <w:endnote w:type="continuationSeparator" w:id="0">
    <w:p w14:paraId="411C8ED0" w14:textId="77777777" w:rsidR="00BE2A7E" w:rsidRDefault="00BE2A7E" w:rsidP="0042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D0728" w14:textId="77777777" w:rsidR="00BE2A7E" w:rsidRDefault="00BE2A7E" w:rsidP="00424D9E">
      <w:pPr>
        <w:spacing w:after="0" w:line="240" w:lineRule="auto"/>
      </w:pPr>
      <w:r>
        <w:separator/>
      </w:r>
    </w:p>
  </w:footnote>
  <w:footnote w:type="continuationSeparator" w:id="0">
    <w:p w14:paraId="15BC9759" w14:textId="77777777" w:rsidR="00BE2A7E" w:rsidRDefault="00BE2A7E" w:rsidP="00424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3081462">
    <w:abstractNumId w:val="8"/>
  </w:num>
  <w:num w:numId="2" w16cid:durableId="1005741214">
    <w:abstractNumId w:val="6"/>
  </w:num>
  <w:num w:numId="3" w16cid:durableId="1084957309">
    <w:abstractNumId w:val="5"/>
  </w:num>
  <w:num w:numId="4" w16cid:durableId="1323697353">
    <w:abstractNumId w:val="4"/>
  </w:num>
  <w:num w:numId="5" w16cid:durableId="679045018">
    <w:abstractNumId w:val="7"/>
  </w:num>
  <w:num w:numId="6" w16cid:durableId="1008215800">
    <w:abstractNumId w:val="3"/>
  </w:num>
  <w:num w:numId="7" w16cid:durableId="1351681911">
    <w:abstractNumId w:val="2"/>
  </w:num>
  <w:num w:numId="8" w16cid:durableId="33238578">
    <w:abstractNumId w:val="1"/>
  </w:num>
  <w:num w:numId="9" w16cid:durableId="739444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F3373"/>
    <w:rsid w:val="0029639D"/>
    <w:rsid w:val="00326F90"/>
    <w:rsid w:val="00424D9E"/>
    <w:rsid w:val="00AA1D8D"/>
    <w:rsid w:val="00B47730"/>
    <w:rsid w:val="00BE2A7E"/>
    <w:rsid w:val="00CB0664"/>
    <w:rsid w:val="00F86D9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2A6CF0"/>
  <w14:defaultImageDpi w14:val="300"/>
  <w15:docId w15:val="{4867735A-A12F-451E-90F1-7B8E15C6B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맑은 고딕" w:hAnsi="맑은 고딕"/>
      <w:sz w:val="20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Brown Park</cp:lastModifiedBy>
  <cp:revision>2</cp:revision>
  <dcterms:created xsi:type="dcterms:W3CDTF">2013-12-23T23:15:00Z</dcterms:created>
  <dcterms:modified xsi:type="dcterms:W3CDTF">2026-06-22T07:57:00Z</dcterms:modified>
  <cp:category/>
</cp:coreProperties>
</file>